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C0F72A" w14:textId="5FE6F4BA"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rsidRPr="00A65BAC">
        <w:t xml:space="preserve">Bijlage </w:t>
      </w:r>
      <w:r w:rsidR="00717EDE">
        <w:t>3</w:t>
      </w:r>
      <w:r w:rsidRPr="00A65BAC">
        <w:t xml:space="preserve"> –</w:t>
      </w:r>
      <w:r>
        <w:t xml:space="preserve"> </w:t>
      </w:r>
      <w:r w:rsidR="00A14104">
        <w:t>Model Verklaring derden</w:t>
      </w:r>
      <w:bookmarkEnd w:id="0"/>
      <w:bookmarkEnd w:id="1"/>
      <w:bookmarkEnd w:id="2"/>
      <w:bookmarkEnd w:id="3"/>
      <w:bookmarkEnd w:id="4"/>
      <w:bookmarkEnd w:id="5"/>
      <w:bookmarkEnd w:id="6"/>
      <w:bookmarkEnd w:id="7"/>
      <w:bookmarkEnd w:id="8"/>
      <w:bookmarkEnd w:id="9"/>
    </w:p>
    <w:p w14:paraId="5CC0F72B" w14:textId="77777777" w:rsidR="00A14104" w:rsidRDefault="00A14104" w:rsidP="00A14104">
      <w:r>
        <w:t xml:space="preserve">Model verklaring beschikbaarheid bekwaamheden onderaannemer. </w:t>
      </w:r>
    </w:p>
    <w:p w14:paraId="5CC0F72C" w14:textId="77777777" w:rsidR="00A14104" w:rsidRDefault="00A14104" w:rsidP="00A14104"/>
    <w:p w14:paraId="5CC0F72D" w14:textId="77777777" w:rsidR="00A14104" w:rsidRDefault="00A14104" w:rsidP="00A14104">
      <w:r>
        <w:t xml:space="preserve">Gegevens onderaannemer: </w:t>
      </w:r>
      <w:r>
        <w:rPr>
          <w:i/>
          <w:highlight w:val="lightGray"/>
        </w:rPr>
        <w:t>&lt;statutaire naam&gt;</w:t>
      </w:r>
    </w:p>
    <w:p w14:paraId="5CC0F72E" w14:textId="77777777" w:rsidR="00A14104" w:rsidRDefault="00A14104" w:rsidP="00A14104"/>
    <w:p w14:paraId="5CC0F72F" w14:textId="77777777" w:rsidR="00A14104" w:rsidRDefault="00A14104" w:rsidP="00A14104">
      <w:r>
        <w:t>Gevestigd te:</w:t>
      </w:r>
    </w:p>
    <w:p w14:paraId="5CC0F730" w14:textId="77777777" w:rsidR="00A14104" w:rsidRDefault="00A14104" w:rsidP="00A14104"/>
    <w:p w14:paraId="5CC0F731" w14:textId="77777777" w:rsidR="00A14104" w:rsidRDefault="00A14104" w:rsidP="00A14104">
      <w:r>
        <w:t>Naam:</w:t>
      </w:r>
    </w:p>
    <w:p w14:paraId="5CC0F732" w14:textId="77777777" w:rsidR="00A14104" w:rsidRDefault="00A14104" w:rsidP="00A14104"/>
    <w:p w14:paraId="5CC0F733" w14:textId="77777777" w:rsidR="00A14104" w:rsidRDefault="00A14104" w:rsidP="00A14104">
      <w:r>
        <w:t>Rechtsvorm:</w:t>
      </w:r>
    </w:p>
    <w:p w14:paraId="5CC0F734" w14:textId="77777777" w:rsidR="00A14104" w:rsidRDefault="00A14104" w:rsidP="00A14104"/>
    <w:p w14:paraId="5CC0F735" w14:textId="77777777" w:rsidR="00A14104" w:rsidRDefault="00A14104" w:rsidP="00A14104">
      <w:r>
        <w:t>Adresgegevens:</w:t>
      </w:r>
    </w:p>
    <w:p w14:paraId="5CC0F736" w14:textId="77777777" w:rsidR="00A14104" w:rsidRDefault="00A14104" w:rsidP="00A14104"/>
    <w:p w14:paraId="5CC0F737" w14:textId="77777777" w:rsidR="00A14104" w:rsidRDefault="00A14104" w:rsidP="00A14104">
      <w:r>
        <w:t>E-mail:</w:t>
      </w:r>
    </w:p>
    <w:p w14:paraId="5CC0F738" w14:textId="77777777" w:rsidR="00A14104" w:rsidRDefault="00A14104" w:rsidP="00A14104"/>
    <w:p w14:paraId="5CC0F739" w14:textId="77777777" w:rsidR="00A14104" w:rsidRDefault="00A14104" w:rsidP="00A14104">
      <w:r>
        <w:t>Fax:</w:t>
      </w:r>
    </w:p>
    <w:p w14:paraId="5CC0F73A" w14:textId="77777777" w:rsidR="00A14104" w:rsidRDefault="00A14104" w:rsidP="00A14104"/>
    <w:p w14:paraId="5CC0F73B" w14:textId="77777777" w:rsidR="00A14104" w:rsidRDefault="00A14104" w:rsidP="00A14104">
      <w:r>
        <w:t>Telefoon:</w:t>
      </w:r>
    </w:p>
    <w:p w14:paraId="5CC0F73C" w14:textId="77777777" w:rsidR="00A14104" w:rsidRDefault="00A14104" w:rsidP="00A14104"/>
    <w:p w14:paraId="5CC0F73D" w14:textId="77777777" w:rsidR="00A14104" w:rsidRDefault="00A14104" w:rsidP="00A14104">
      <w:r>
        <w:rPr>
          <w:highlight w:val="lightGray"/>
        </w:rPr>
        <w:t>[</w:t>
      </w:r>
      <w:r>
        <w:rPr>
          <w:i/>
          <w:highlight w:val="lightGray"/>
        </w:rPr>
        <w:t>naam onderaannemer</w:t>
      </w:r>
      <w:r>
        <w:rPr>
          <w:highlight w:val="lightGray"/>
        </w:rPr>
        <w:t>]</w:t>
      </w:r>
      <w:r>
        <w:t xml:space="preserve"> verklaart:</w:t>
      </w:r>
    </w:p>
    <w:p w14:paraId="5CC0F73E" w14:textId="77777777" w:rsidR="00A14104" w:rsidRDefault="00A14104" w:rsidP="00A14104"/>
    <w:p w14:paraId="5CC0F73F" w14:textId="5866B514" w:rsidR="00A14104" w:rsidRDefault="00A14104" w:rsidP="00A14104">
      <w:pPr>
        <w:pStyle w:val="OpsommingCijfers"/>
        <w:numPr>
          <w:ilvl w:val="0"/>
          <w:numId w:val="29"/>
        </w:numPr>
      </w:pPr>
      <w:r>
        <w:t xml:space="preserve">dat zij heeft kennisgenomen van de </w:t>
      </w:r>
      <w:r w:rsidR="005D4FB7">
        <w:t>leidraad</w:t>
      </w:r>
      <w:r>
        <w:t xml:space="preserve"> voor deze aanbestedingsprocedure en onvoorwaardelijk met de daarin neergelegde procedure instemt;</w:t>
      </w:r>
    </w:p>
    <w:p w14:paraId="5CC0F740" w14:textId="77777777"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14:paraId="5CC0F741" w14:textId="77777777"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14:paraId="5CC0F742" w14:textId="77777777" w:rsidR="00A14104" w:rsidRDefault="00A14104" w:rsidP="00A14104"/>
    <w:p w14:paraId="5CC0F743" w14:textId="77777777" w:rsidR="00A14104" w:rsidRDefault="00A14104" w:rsidP="00A14104">
      <w:r>
        <w:t>Aldus getekend te [</w:t>
      </w:r>
      <w:r>
        <w:rPr>
          <w:i/>
          <w:highlight w:val="lightGray"/>
        </w:rPr>
        <w:t>plaats</w:t>
      </w:r>
      <w:r>
        <w:t>], [</w:t>
      </w:r>
      <w:r>
        <w:rPr>
          <w:i/>
          <w:highlight w:val="lightGray"/>
        </w:rPr>
        <w:t>datum</w:t>
      </w:r>
      <w:r>
        <w:t>]</w:t>
      </w:r>
    </w:p>
    <w:p w14:paraId="5CC0F744" w14:textId="77777777" w:rsidR="00A14104" w:rsidRDefault="00A14104" w:rsidP="00A14104"/>
    <w:p w14:paraId="5CC0F745" w14:textId="77777777" w:rsidR="00A14104" w:rsidRDefault="00A14104" w:rsidP="00A14104">
      <w:r>
        <w:t>[</w:t>
      </w:r>
      <w:r>
        <w:rPr>
          <w:i/>
          <w:highlight w:val="lightGray"/>
        </w:rPr>
        <w:t>Onderaannemer</w:t>
      </w:r>
      <w:r>
        <w:t>],</w:t>
      </w:r>
    </w:p>
    <w:p w14:paraId="5CC0F746" w14:textId="77777777" w:rsidR="00A14104" w:rsidRDefault="00A14104" w:rsidP="00A14104"/>
    <w:p w14:paraId="5CC0F747" w14:textId="77777777" w:rsidR="00A14104" w:rsidRDefault="00A14104" w:rsidP="00A14104">
      <w:r>
        <w:t>[</w:t>
      </w:r>
      <w:r>
        <w:rPr>
          <w:i/>
          <w:highlight w:val="lightGray"/>
        </w:rPr>
        <w:t>naam vertegenwoordigingsbevoegd natuurlijk persoon</w:t>
      </w:r>
      <w:r>
        <w:t>]</w:t>
      </w:r>
    </w:p>
    <w:p w14:paraId="5CC0F748" w14:textId="77777777" w:rsidR="00A14104" w:rsidRDefault="00A14104" w:rsidP="00A14104"/>
    <w:p w14:paraId="5CC0F749" w14:textId="77777777" w:rsidR="00A14104" w:rsidRDefault="00A14104" w:rsidP="00A14104">
      <w:r>
        <w:t>[</w:t>
      </w:r>
      <w:r>
        <w:rPr>
          <w:i/>
          <w:highlight w:val="lightGray"/>
        </w:rPr>
        <w:t>functie</w:t>
      </w:r>
      <w:r>
        <w:t>]</w:t>
      </w:r>
    </w:p>
    <w:p w14:paraId="5CC0F74A" w14:textId="77777777" w:rsidR="00A14104" w:rsidRDefault="00A14104" w:rsidP="00A14104"/>
    <w:p w14:paraId="5CC0F74B" w14:textId="77777777" w:rsidR="00A14104" w:rsidRDefault="00A14104" w:rsidP="00A14104">
      <w:r>
        <w:t>[</w:t>
      </w:r>
      <w:r>
        <w:rPr>
          <w:i/>
          <w:highlight w:val="lightGray"/>
        </w:rPr>
        <w:t>handtekening</w:t>
      </w:r>
      <w:r>
        <w:t>]</w:t>
      </w:r>
    </w:p>
    <w:p w14:paraId="5CC0F74C" w14:textId="77777777" w:rsidR="000B46D8" w:rsidRDefault="000B46D8"/>
    <w:sectPr w:rsidR="000B46D8" w:rsidSect="00177A29">
      <w:headerReference w:type="even" r:id="rId10"/>
      <w:headerReference w:type="default" r:id="rId11"/>
      <w:footerReference w:type="even" r:id="rId12"/>
      <w:footerReference w:type="default" r:id="rId13"/>
      <w:headerReference w:type="first" r:id="rId14"/>
      <w:footerReference w:type="first" r:id="rId15"/>
      <w:pgSz w:w="11906" w:h="16838"/>
      <w:pgMar w:top="1440" w:right="1644" w:bottom="1440"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DF82EB" w14:textId="77777777" w:rsidR="00FF60BB" w:rsidRDefault="00FF60BB" w:rsidP="00D047D9">
      <w:pPr>
        <w:spacing w:line="240" w:lineRule="auto"/>
      </w:pPr>
      <w:r>
        <w:separator/>
      </w:r>
    </w:p>
  </w:endnote>
  <w:endnote w:type="continuationSeparator" w:id="0">
    <w:p w14:paraId="3093A7C6" w14:textId="77777777" w:rsidR="00FF60BB" w:rsidRDefault="00FF60BB" w:rsidP="00D047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F47FD" w14:textId="77777777" w:rsidR="00073BBD" w:rsidRDefault="00073BB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6"/>
      <w:gridCol w:w="5968"/>
    </w:tblGrid>
    <w:tr w:rsidR="00D047D9" w:rsidRPr="00B95186" w14:paraId="73B108F0" w14:textId="77777777" w:rsidTr="001274EA">
      <w:tc>
        <w:tcPr>
          <w:tcW w:w="1487" w:type="pct"/>
          <w:shd w:val="clear" w:color="auto" w:fill="auto"/>
          <w:tcMar>
            <w:left w:w="0" w:type="dxa"/>
          </w:tcMar>
        </w:tcPr>
        <w:p w14:paraId="02989139" w14:textId="77777777" w:rsidR="00D047D9" w:rsidRPr="00B95186" w:rsidRDefault="00D047D9" w:rsidP="00D047D9">
          <w:pPr>
            <w:rPr>
              <w:b/>
              <w:bCs/>
              <w:sz w:val="18"/>
              <w:szCs w:val="18"/>
            </w:rPr>
          </w:pPr>
          <w:r w:rsidRPr="00B95186">
            <w:rPr>
              <w:b/>
              <w:bCs/>
              <w:sz w:val="18"/>
              <w:szCs w:val="18"/>
            </w:rPr>
            <w:t>Kenmerk</w:t>
          </w:r>
        </w:p>
      </w:tc>
      <w:tc>
        <w:tcPr>
          <w:tcW w:w="3513" w:type="pct"/>
          <w:shd w:val="clear" w:color="auto" w:fill="auto"/>
        </w:tcPr>
        <w:p w14:paraId="3207E38B" w14:textId="69BC67B5" w:rsidR="00D047D9" w:rsidRPr="00B95186" w:rsidRDefault="00D047D9" w:rsidP="00D047D9">
          <w:pPr>
            <w:rPr>
              <w:b/>
              <w:bCs/>
              <w:sz w:val="18"/>
              <w:szCs w:val="18"/>
            </w:rPr>
          </w:pPr>
          <w:r w:rsidRPr="00D2025C">
            <w:rPr>
              <w:b/>
              <w:bCs/>
              <w:sz w:val="18"/>
              <w:szCs w:val="18"/>
            </w:rPr>
            <w:t xml:space="preserve">AI </w:t>
          </w:r>
          <w:r>
            <w:rPr>
              <w:b/>
              <w:bCs/>
              <w:sz w:val="18"/>
              <w:szCs w:val="18"/>
            </w:rPr>
            <w:t>2020-</w:t>
          </w:r>
          <w:r w:rsidR="00073BBD">
            <w:rPr>
              <w:b/>
              <w:bCs/>
              <w:sz w:val="18"/>
              <w:szCs w:val="18"/>
            </w:rPr>
            <w:t>0217</w:t>
          </w:r>
        </w:p>
      </w:tc>
    </w:tr>
    <w:tr w:rsidR="00D047D9" w:rsidRPr="00B95186" w14:paraId="282C259C" w14:textId="77777777" w:rsidTr="001274EA">
      <w:tc>
        <w:tcPr>
          <w:tcW w:w="1487" w:type="pct"/>
          <w:shd w:val="clear" w:color="auto" w:fill="auto"/>
          <w:tcMar>
            <w:left w:w="0" w:type="dxa"/>
          </w:tcMar>
        </w:tcPr>
        <w:p w14:paraId="69B0CDEE" w14:textId="77777777" w:rsidR="00D047D9" w:rsidRPr="00B95186" w:rsidRDefault="00D047D9" w:rsidP="00D047D9">
          <w:pPr>
            <w:rPr>
              <w:b/>
              <w:bCs/>
              <w:sz w:val="18"/>
              <w:szCs w:val="18"/>
            </w:rPr>
          </w:pPr>
          <w:r w:rsidRPr="00B95186">
            <w:rPr>
              <w:b/>
              <w:bCs/>
              <w:sz w:val="18"/>
              <w:szCs w:val="18"/>
            </w:rPr>
            <w:t>Betreft Europese aanbesteding</w:t>
          </w:r>
        </w:p>
      </w:tc>
      <w:tc>
        <w:tcPr>
          <w:tcW w:w="3513" w:type="pct"/>
          <w:shd w:val="clear" w:color="auto" w:fill="auto"/>
        </w:tcPr>
        <w:p w14:paraId="3ED90F48" w14:textId="5FC6B001" w:rsidR="00D047D9" w:rsidRPr="00B95186" w:rsidRDefault="00717EDE" w:rsidP="00D047D9">
          <w:pPr>
            <w:rPr>
              <w:b/>
              <w:bCs/>
              <w:sz w:val="18"/>
              <w:szCs w:val="18"/>
            </w:rPr>
          </w:pPr>
          <w:r w:rsidRPr="00073BBD">
            <w:rPr>
              <w:b/>
              <w:bCs/>
              <w:sz w:val="18"/>
              <w:szCs w:val="18"/>
            </w:rPr>
            <w:t xml:space="preserve">Ingenieursdiensten Verbinding </w:t>
          </w:r>
          <w:proofErr w:type="spellStart"/>
          <w:r w:rsidRPr="00073BBD">
            <w:rPr>
              <w:b/>
              <w:bCs/>
              <w:sz w:val="18"/>
              <w:szCs w:val="18"/>
            </w:rPr>
            <w:t>Zeeburgereiland</w:t>
          </w:r>
          <w:proofErr w:type="spellEnd"/>
        </w:p>
      </w:tc>
    </w:tr>
  </w:tbl>
  <w:p w14:paraId="0C0B4E53" w14:textId="77777777" w:rsidR="00D047D9" w:rsidRDefault="00D047D9">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094968" w14:textId="77777777" w:rsidR="00073BBD" w:rsidRDefault="00073BB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27031" w14:textId="77777777" w:rsidR="00FF60BB" w:rsidRDefault="00FF60BB" w:rsidP="00D047D9">
      <w:pPr>
        <w:spacing w:line="240" w:lineRule="auto"/>
      </w:pPr>
      <w:r>
        <w:separator/>
      </w:r>
    </w:p>
  </w:footnote>
  <w:footnote w:type="continuationSeparator" w:id="0">
    <w:p w14:paraId="64F34BA2" w14:textId="77777777" w:rsidR="00FF60BB" w:rsidRDefault="00FF60BB" w:rsidP="00D047D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0E088" w14:textId="77777777" w:rsidR="00073BBD" w:rsidRDefault="00073BB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273AB" w14:textId="56268D93" w:rsidR="00D047D9" w:rsidRDefault="00F972F3">
    <w:pPr>
      <w:pStyle w:val="Koptekst"/>
    </w:pPr>
    <w:r>
      <w:rPr>
        <w:noProof/>
      </w:rPr>
      <w:drawing>
        <wp:anchor distT="0" distB="0" distL="114300" distR="114300" simplePos="0" relativeHeight="251658240" behindDoc="1" locked="0" layoutInCell="1" allowOverlap="1" wp14:anchorId="1185555C" wp14:editId="762DAA2D">
          <wp:simplePos x="0" y="0"/>
          <wp:positionH relativeFrom="page">
            <wp:align>left</wp:align>
          </wp:positionH>
          <wp:positionV relativeFrom="paragraph">
            <wp:posOffset>-320675</wp:posOffset>
          </wp:positionV>
          <wp:extent cx="1502410" cy="906780"/>
          <wp:effectExtent l="0" t="0" r="2540" b="7620"/>
          <wp:wrapThrough wrapText="bothSides">
            <wp:wrapPolygon edited="0">
              <wp:start x="0" y="0"/>
              <wp:lineTo x="0" y="21328"/>
              <wp:lineTo x="21363" y="21328"/>
              <wp:lineTo x="21363" y="0"/>
              <wp:lineTo x="0" y="0"/>
            </wp:wrapPolygon>
          </wp:wrapThrough>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2410" cy="9067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FAAD7" w14:textId="77777777" w:rsidR="00073BBD" w:rsidRDefault="00073BB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104"/>
    <w:rsid w:val="00012FF1"/>
    <w:rsid w:val="0004165B"/>
    <w:rsid w:val="00073BBD"/>
    <w:rsid w:val="000B46D8"/>
    <w:rsid w:val="00143DC4"/>
    <w:rsid w:val="00177A29"/>
    <w:rsid w:val="002B5524"/>
    <w:rsid w:val="003B3222"/>
    <w:rsid w:val="00424DED"/>
    <w:rsid w:val="00482A4F"/>
    <w:rsid w:val="00527398"/>
    <w:rsid w:val="00550756"/>
    <w:rsid w:val="005D4FB7"/>
    <w:rsid w:val="00632123"/>
    <w:rsid w:val="00640EC9"/>
    <w:rsid w:val="00717EDE"/>
    <w:rsid w:val="008104C5"/>
    <w:rsid w:val="008402D9"/>
    <w:rsid w:val="008836BE"/>
    <w:rsid w:val="00885A38"/>
    <w:rsid w:val="009175F9"/>
    <w:rsid w:val="009761CF"/>
    <w:rsid w:val="009B0D92"/>
    <w:rsid w:val="00A03098"/>
    <w:rsid w:val="00A14104"/>
    <w:rsid w:val="00A3732E"/>
    <w:rsid w:val="00A53085"/>
    <w:rsid w:val="00A64877"/>
    <w:rsid w:val="00A65BAC"/>
    <w:rsid w:val="00AA2476"/>
    <w:rsid w:val="00B82447"/>
    <w:rsid w:val="00BD0C39"/>
    <w:rsid w:val="00BD3F1F"/>
    <w:rsid w:val="00D047D9"/>
    <w:rsid w:val="00E05C0C"/>
    <w:rsid w:val="00EB1492"/>
    <w:rsid w:val="00F065D5"/>
    <w:rsid w:val="00F12F0D"/>
    <w:rsid w:val="00F972F3"/>
    <w:rsid w:val="00FE2507"/>
    <w:rsid w:val="00FF60B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0F72A"/>
  <w15:docId w15:val="{BDD5388F-4C1B-4AF2-9843-83C5ACD09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 w:type="paragraph" w:styleId="Koptekst">
    <w:name w:val="header"/>
    <w:basedOn w:val="Standaard"/>
    <w:link w:val="KoptekstChar"/>
    <w:unhideWhenUsed/>
    <w:rsid w:val="00D047D9"/>
    <w:pPr>
      <w:tabs>
        <w:tab w:val="center" w:pos="4536"/>
        <w:tab w:val="right" w:pos="9072"/>
      </w:tabs>
      <w:spacing w:line="240" w:lineRule="auto"/>
    </w:pPr>
  </w:style>
  <w:style w:type="character" w:customStyle="1" w:styleId="KoptekstChar">
    <w:name w:val="Koptekst Char"/>
    <w:basedOn w:val="Standaardalinea-lettertype"/>
    <w:link w:val="Koptekst"/>
    <w:rsid w:val="00D047D9"/>
    <w:rPr>
      <w:rFonts w:eastAsia="Calibri"/>
      <w:lang w:eastAsia="en-US"/>
    </w:rPr>
  </w:style>
  <w:style w:type="paragraph" w:styleId="Voettekst">
    <w:name w:val="footer"/>
    <w:basedOn w:val="Standaard"/>
    <w:link w:val="VoettekstChar"/>
    <w:unhideWhenUsed/>
    <w:rsid w:val="00D047D9"/>
    <w:pPr>
      <w:tabs>
        <w:tab w:val="center" w:pos="4536"/>
        <w:tab w:val="right" w:pos="9072"/>
      </w:tabs>
      <w:spacing w:line="240" w:lineRule="auto"/>
    </w:pPr>
  </w:style>
  <w:style w:type="character" w:customStyle="1" w:styleId="VoettekstChar">
    <w:name w:val="Voettekst Char"/>
    <w:basedOn w:val="Standaardalinea-lettertype"/>
    <w:link w:val="Voettekst"/>
    <w:rsid w:val="00D047D9"/>
    <w:rPr>
      <w:rFonts w:eastAsia="Calibri"/>
      <w:lang w:eastAsia="en-US"/>
    </w:rPr>
  </w:style>
  <w:style w:type="paragraph" w:styleId="Ballontekst">
    <w:name w:val="Balloon Text"/>
    <w:basedOn w:val="Standaard"/>
    <w:link w:val="BallontekstChar"/>
    <w:rsid w:val="00885A38"/>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rsid w:val="00885A38"/>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465B797E800464D966AC1439D1EB21B" ma:contentTypeVersion="14" ma:contentTypeDescription="Een nieuw document maken." ma:contentTypeScope="" ma:versionID="aa83c04c849b091885174997538c71a1">
  <xsd:schema xmlns:xsd="http://www.w3.org/2001/XMLSchema" xmlns:xs="http://www.w3.org/2001/XMLSchema" xmlns:p="http://schemas.microsoft.com/office/2006/metadata/properties" xmlns:ns2="26226da2-351d-4bd3-a29c-5d3556abc376" xmlns:ns3="49e2eeca-f310-4768-b7c1-e01158c10bb1" targetNamespace="http://schemas.microsoft.com/office/2006/metadata/properties" ma:root="true" ma:fieldsID="9bb4f4d40b9d052930b948b49d87fdd8" ns2:_="" ns3:_="">
    <xsd:import namespace="26226da2-351d-4bd3-a29c-5d3556abc376"/>
    <xsd:import namespace="49e2eeca-f310-4768-b7c1-e01158c10bb1"/>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26da2-351d-4bd3-a29c-5d3556abc376"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LastSharedByUser" ma:index="10" nillable="true" ma:displayName="Laatst gedeeld, per gebruiker" ma:description="" ma:internalName="LastSharedByUser" ma:readOnly="true">
      <xsd:simpleType>
        <xsd:restriction base="dms:Note">
          <xsd:maxLength value="255"/>
        </xsd:restriction>
      </xsd:simpleType>
    </xsd:element>
    <xsd:element name="LastSharedByTime" ma:index="11" nillable="true" ma:displayName="Laatst gedeeld, per tijdstip"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9e2eeca-f310-4768-b7c1-e01158c10bb1"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92FABC-73C6-4F41-B1A3-6015D120A6DE}">
  <ds:schemaRefs>
    <ds:schemaRef ds:uri="http://schemas.microsoft.com/sharepoint/v3/contenttype/forms"/>
  </ds:schemaRefs>
</ds:datastoreItem>
</file>

<file path=customXml/itemProps2.xml><?xml version="1.0" encoding="utf-8"?>
<ds:datastoreItem xmlns:ds="http://schemas.openxmlformats.org/officeDocument/2006/customXml" ds:itemID="{EBC4EEEC-3EB6-4D62-9F95-B481C7D46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26da2-351d-4bd3-a29c-5d3556abc376"/>
    <ds:schemaRef ds:uri="49e2eeca-f310-4768-b7c1-e01158c10b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877DBE-C556-4D23-8395-D188C7E7FC2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171</Words>
  <Characters>943</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Edith Weersink</cp:lastModifiedBy>
  <cp:revision>5</cp:revision>
  <cp:lastPrinted>2019-06-25T09:05:00Z</cp:lastPrinted>
  <dcterms:created xsi:type="dcterms:W3CDTF">2020-09-04T09:23:00Z</dcterms:created>
  <dcterms:modified xsi:type="dcterms:W3CDTF">2020-11-17T13:31:00Z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0x0101009465B797E800464D966AC1439D1EB21B</vt:lpwstr>
  </property>
</Properties>
</file>